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3712927" name="f7de2a7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807202" name="f7de2a70-fc54-11f0-901c-e982897b3c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3685363" name="1121255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561362" name="11212550-fc55-11f0-901c-e982897b3c3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Gartenhaus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26227" name="b05733d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627406" name="b05733d0-fc55-11f0-901c-e982897b3c3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9726715" name="0576791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052945" name="05767910-fc57-11f0-901c-e982897b3c3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370735" name="347f07e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43628" name="347f07e0-fc57-11f0-901c-e982897b3c3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7267833" name="217faa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671752" name="217faac0-fc55-11f0-901c-e982897b3c3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Essbereich/Küche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2300288" name="793b62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590098" name="793b6240-fc55-11f0-901c-e982897b3c3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8553172" name="db74a5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103726" name="db74a5c0-fc55-11f0-901c-e982897b3c3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691218" name="ed6627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71023" name="ed662740-fc55-11f0-901c-e982897b3c3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2578521" name="5b2b8b2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413952" name="5b2b8b20-fc57-11f0-901c-e982897b3c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gesamtes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5740588" name="374c6a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185029" name="374c6aa0-fc55-11f0-901c-e982897b3c3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gesamtes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1974707" name="996d9cd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310021" name="996d9cd0-fc56-11f0-901c-e982897b3c3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4520503" name="da79ae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63363" name="da79ae80-fc56-11f0-901c-e982897b3c3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791481" name="e543905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64029" name="e5439050-fc57-11f0-901c-e982897b3c3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6736668" name="a981683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096963" name="a9816830-fc57-11f0-901c-e982897b3c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Treppe/ Gang</w:t>
            </w:r>
          </w:p>
          <w:p>
            <w:pPr>
              <w:spacing w:before="0" w:after="0" w:line="240" w:lineRule="auto"/>
            </w:pPr>
            <w:r>
              <w:t>EG-UG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Anstrich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7068642" name="e9aad02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654181" name="e9aad020-fc59-11f0-901c-e982897b3c3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993354" name="0ef3569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486620" name="0ef35690-fc5a-11f0-901c-e982897b3c3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1929236" name="305728c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92266" name="305728c0-fc5a-11f0-901c-e982897b3c3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6342615" name="ec0186d0-fc58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24101" name="ec0186d0-fc58-11f0-901c-e982897b3c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Obersumpfstrasse 23, 5745 Safenwil, Schweiz</w:t>
          </w:r>
        </w:p>
        <w:p>
          <w:pPr>
            <w:spacing w:before="0" w:after="0"/>
          </w:pPr>
          <w:r>
            <w:t>699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